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532FC2" w14:textId="77777777" w:rsidR="00BA5AED" w:rsidRDefault="00000000">
      <w:pPr>
        <w:pStyle w:val="Heading1"/>
      </w:pPr>
      <w:r>
        <w:t>Mentor Code of Conduct – Hope Valley Scholars Inc</w:t>
      </w:r>
    </w:p>
    <w:p w14:paraId="475BEF5B" w14:textId="77777777" w:rsidR="00BA5AED" w:rsidRDefault="00000000">
      <w:r>
        <w:t>Hope Valley Scholars Inc is committed to providing a safe, respectful, and supportive environment for all students. Mentors play a vital role in guiding scholars and must uphold the highest standards of integrity, professionalism, and safeguarding.</w:t>
      </w:r>
      <w:r>
        <w:br/>
      </w:r>
    </w:p>
    <w:p w14:paraId="2CFA53A5" w14:textId="77777777" w:rsidR="00BA5AED" w:rsidRDefault="00000000">
      <w:pPr>
        <w:pStyle w:val="Heading2"/>
      </w:pPr>
      <w:r>
        <w:t>Mentor Responsibilities</w:t>
      </w:r>
    </w:p>
    <w:p w14:paraId="1A67B5C3" w14:textId="77777777" w:rsidR="00BA5AED" w:rsidRDefault="00000000">
      <w:r>
        <w:t>Mentors agree to:</w:t>
      </w:r>
      <w:r>
        <w:br/>
        <w:t>• Treat students with dignity, respect, and fairness</w:t>
      </w:r>
      <w:r>
        <w:br/>
        <w:t>• Maintain appropriate professional boundaries</w:t>
      </w:r>
      <w:r>
        <w:br/>
        <w:t>• Provide encouragement, guidance, and positive role modeling</w:t>
      </w:r>
      <w:r>
        <w:br/>
        <w:t>• Respect student privacy and confidentiality</w:t>
      </w:r>
      <w:r>
        <w:br/>
        <w:t>• Communicate in ways that are safe, appropriate, and transparent</w:t>
      </w:r>
      <w:r>
        <w:br/>
        <w:t>• Follow all safeguarding and child protection policies</w:t>
      </w:r>
      <w:r>
        <w:br/>
      </w:r>
    </w:p>
    <w:p w14:paraId="17B4C4FF" w14:textId="77777777" w:rsidR="00BA5AED" w:rsidRDefault="00000000">
      <w:pPr>
        <w:pStyle w:val="Heading2"/>
      </w:pPr>
      <w:r>
        <w:t>Prohibited Conduct</w:t>
      </w:r>
    </w:p>
    <w:p w14:paraId="0CF6253C" w14:textId="77777777" w:rsidR="00BA5AED" w:rsidRDefault="00000000">
      <w:r>
        <w:t>Mentors must NOT:</w:t>
      </w:r>
      <w:r>
        <w:br/>
        <w:t>• Engage in inappropriate, exploitative, or abusive behavior</w:t>
      </w:r>
      <w:r>
        <w:br/>
        <w:t>• Develop romantic or personal relationships with students</w:t>
      </w:r>
      <w:r>
        <w:br/>
        <w:t>• Share inappropriate content or engage in unsafe communication</w:t>
      </w:r>
      <w:r>
        <w:br/>
        <w:t>• Request or provide gifts or financial assistance without program approval</w:t>
      </w:r>
      <w:r>
        <w:br/>
        <w:t>• Meet students in unsafe or unapproved settings</w:t>
      </w:r>
      <w:r>
        <w:br/>
      </w:r>
    </w:p>
    <w:p w14:paraId="59FF23EB" w14:textId="77777777" w:rsidR="00BA5AED" w:rsidRDefault="00000000">
      <w:pPr>
        <w:pStyle w:val="Heading2"/>
      </w:pPr>
      <w:r>
        <w:t>Safeguarding &amp; Reporting</w:t>
      </w:r>
    </w:p>
    <w:p w14:paraId="2C11E642" w14:textId="77777777" w:rsidR="00BA5AED" w:rsidRDefault="00000000">
      <w:r>
        <w:t>Mentors must immediately report any safeguarding concerns, boundary violations, or situations that may place a student at risk. All reports will be handled with confidentiality and priority given to student safety.</w:t>
      </w:r>
    </w:p>
    <w:p w14:paraId="45BB3D6E" w14:textId="77777777" w:rsidR="00BA5AED" w:rsidRDefault="00000000">
      <w:pPr>
        <w:pStyle w:val="Heading2"/>
      </w:pPr>
      <w:r>
        <w:t>Agreement</w:t>
      </w:r>
    </w:p>
    <w:p w14:paraId="3B307B6E" w14:textId="77777777" w:rsidR="00BA5AED" w:rsidRDefault="00000000">
      <w:r>
        <w:t>I understand and agree to uphold this Mentor Code of Conduct and to support the mission and safeguarding standards of Hope Valley Scholars Inc.</w:t>
      </w:r>
    </w:p>
    <w:p w14:paraId="4DFBF5F7" w14:textId="77777777" w:rsidR="00BA5AED" w:rsidRDefault="00000000">
      <w:r>
        <w:t>Mentor Name: ______________________________</w:t>
      </w:r>
    </w:p>
    <w:p w14:paraId="5617D7C0" w14:textId="77777777" w:rsidR="00BA5AED" w:rsidRDefault="00000000">
      <w:r>
        <w:t>Signature: _________________________________</w:t>
      </w:r>
    </w:p>
    <w:p w14:paraId="6BBCC47A" w14:textId="77777777" w:rsidR="00BA5AED" w:rsidRDefault="00000000">
      <w:r>
        <w:t>Date: _____________________________________</w:t>
      </w:r>
    </w:p>
    <w:p w14:paraId="43CA7375" w14:textId="77777777" w:rsidR="00BA5AED" w:rsidRDefault="00000000">
      <w:r>
        <w:t>Email: ____________________________________</w:t>
      </w:r>
    </w:p>
    <w:p w14:paraId="48BC2226" w14:textId="77777777" w:rsidR="00BA5AED" w:rsidRDefault="00000000">
      <w:r>
        <w:t>Phone: ____________________________________</w:t>
      </w:r>
    </w:p>
    <w:sectPr w:rsidR="00BA5AED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632831986">
    <w:abstractNumId w:val="8"/>
  </w:num>
  <w:num w:numId="2" w16cid:durableId="384523631">
    <w:abstractNumId w:val="6"/>
  </w:num>
  <w:num w:numId="3" w16cid:durableId="1300303142">
    <w:abstractNumId w:val="5"/>
  </w:num>
  <w:num w:numId="4" w16cid:durableId="1414401413">
    <w:abstractNumId w:val="4"/>
  </w:num>
  <w:num w:numId="5" w16cid:durableId="1696955857">
    <w:abstractNumId w:val="7"/>
  </w:num>
  <w:num w:numId="6" w16cid:durableId="1012687298">
    <w:abstractNumId w:val="3"/>
  </w:num>
  <w:num w:numId="7" w16cid:durableId="721486521">
    <w:abstractNumId w:val="2"/>
  </w:num>
  <w:num w:numId="8" w16cid:durableId="1573158473">
    <w:abstractNumId w:val="1"/>
  </w:num>
  <w:num w:numId="9" w16cid:durableId="4866759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29639D"/>
    <w:rsid w:val="00326F90"/>
    <w:rsid w:val="00681CFC"/>
    <w:rsid w:val="00AA1D8D"/>
    <w:rsid w:val="00AD657F"/>
    <w:rsid w:val="00B47730"/>
    <w:rsid w:val="00BA5AED"/>
    <w:rsid w:val="00C77B75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14693FD"/>
  <w14:defaultImageDpi w14:val="300"/>
  <w15:docId w15:val="{D7DDD86A-C5F5-451E-A068-9CD8A95F4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202</Words>
  <Characters>1418</Characters>
  <Application>Microsoft Office Word</Application>
  <DocSecurity>0</DocSecurity>
  <Lines>34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1620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Joan Githua</cp:lastModifiedBy>
  <cp:revision>3</cp:revision>
  <dcterms:created xsi:type="dcterms:W3CDTF">2026-02-27T19:38:00Z</dcterms:created>
  <dcterms:modified xsi:type="dcterms:W3CDTF">2026-02-27T19:38:00Z</dcterms:modified>
  <cp:category/>
</cp:coreProperties>
</file>